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6999006" name="e97f9040-c46f-11ef-bc3f-c7a18dcd8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68102" name="e97f9040-c46f-11ef-bc3f-c7a18dcd8df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Ersatzplatten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9150025" name="c98aa770-c45b-11ef-b728-0b338db2cf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552873" name="c98aa770-c45b-11ef-b728-0b338db2cff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Bleihaltige Abdichtung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646146" name="0d0dde30-c45d-11ef-860b-53b42775a0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236025" name="0d0dde30-c45d-11ef-860b-53b42775a06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bleihaltig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Kamin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Kamin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2663247" name="6174c560-c45d-11ef-8221-d5e457ff63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395119" name="6174c560-c45d-11ef-8221-d5e457ff638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Elektroisolationsrohre</w:t>
            </w:r>
          </w:p>
        </w:tc>
        <w:tc>
          <w:p>
            <w:pPr>
              <w:spacing w:before="0" w:after="0" w:line="240" w:lineRule="auto"/>
            </w:pPr>
            <w:r>
              <w:t>bleihaltig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5056004" name="c3ec9880-c45d-11ef-a6c5-81c7534de1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386411" name="c3ec9880-c45d-11ef-a6c5-81c7534de1c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bleihaltig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Treppenhaus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 &amp;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7299792" name="5b1b7cc0-c45f-11ef-9544-e1a8d8de9c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866488" name="5b1b7cc0-c45f-11ef-9544-e1a8d8de9c8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2342949" name="6c162280-c45c-11ef-9131-714c249496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846494" name="6c162280-c45c-11ef-9131-714c2494967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UG bis DG</w:t>
            </w:r>
          </w:p>
        </w:tc>
        <w:tc>
          <w:p>
            <w:pPr>
              <w:spacing w:before="0" w:after="0" w:line="240" w:lineRule="auto"/>
            </w:pPr>
            <w:r>
              <w:t>Wände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7655406" name="322bf1e0-c460-11ef-8054-99b186997d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833100" name="322bf1e0-c460-11ef-8054-99b186997dc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Decke / 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9590116" name="50a1a4d0-c460-11ef-ba0a-c75e4543cc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847058" name="50a1a4d0-c460-11ef-ba0a-c75e4543cc3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jedes Stockwerk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3673588" name="775999c0-c460-11ef-96ff-454ba89af7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950616" name="775999c0-c460-11ef-96ff-454ba89af7a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Kellerboden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Kellerboden</w:t>
            </w:r>
          </w:p>
        </w:tc>
        <w:tc>
          <w:p>
            <w:pPr>
              <w:spacing w:before="0" w:after="0" w:line="240" w:lineRule="auto"/>
            </w:pPr>
            <w:r>
              <w:t>Bodenanstrich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1779220" name="aa150c80-c462-11ef-b444-2717c5550f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216340" name="aa150c80-c462-11ef-b444-2717c5550ff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PCB-1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Tank</w:t>
            </w:r>
          </w:p>
        </w:tc>
        <w:tc>
          <w:p>
            <w:pPr>
              <w:spacing w:before="0" w:after="0" w:line="240" w:lineRule="auto"/>
            </w:pPr>
            <w:r>
              <w:t>Dichtungsring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1060335" name="ff52fd50-c463-11ef-8cd8-41f80faf6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995170" name="ff52fd50-c463-11ef-8cd8-41f80faf6e7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1635208" name="3b87ead0-c46c-11ef-906e-25ed0736c5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398019" name="3b87ead0-c46c-11ef-906e-25ed0736c56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0594039" name="14370280-c472-11ef-8124-71a00356d3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699622" name="14370280-c472-11ef-8124-71a00356d34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 &amp; 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7527338" name="787106c0-c46c-11ef-ae4f-174728eadc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922368" name="787106c0-c46c-11ef-ae4f-174728eadca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4900363" name="a08caa60-c46c-11ef-9a40-cf6a76e8c6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151378" name="a08caa60-c46c-11ef-9a40-cf6a76e8c6d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2671403" name="ebac89c0-c46c-11ef-8109-07c8f8c575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183601" name="ebac89c0-c46c-11ef-8109-07c8f8c575c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9139098" name="05fcfd00-c46d-11ef-a9f6-fb3f50a87f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803867" name="05fcfd00-c46d-11ef-a9f6-fb3f50a87fa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1425492" name="431da3b0-c46d-11ef-bb05-0f00571c99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0941554" name="431da3b0-c46d-11ef-bb05-0f00571c997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Kleber von früherem 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455774" name="7c8ed6f0-c46d-11ef-9b22-d94bc07cee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959674" name="7c8ed6f0-c46d-11ef-9b22-d94bc07cee6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76830715" name="ec7f9bc0-c46d-11ef-a569-4b72d69c13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847962" name="ec7f9bc0-c46d-11ef-a569-4b72d69c13b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1558499" name="65816440-c46e-11ef-8b77-51250f362f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120263" name="65816440-c46e-11ef-8b77-51250f362f6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2433426" name="7e8b7b30-c476-11ef-a0bf-55073bd13c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2658853" name="7e8b7b30-c476-11ef-a0bf-55073bd13cf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alle</w:t>
            </w:r>
          </w:p>
        </w:tc>
        <w:tc>
          <w:p>
            <w:pPr>
              <w:spacing w:before="0" w:after="0" w:line="240" w:lineRule="auto"/>
            </w:pPr>
            <w:r>
              <w:t>Spühlbecken</w:t>
            </w:r>
          </w:p>
        </w:tc>
        <w:tc>
          <w:p>
            <w:pPr>
              <w:spacing w:before="0" w:after="0" w:line="240" w:lineRule="auto"/>
            </w:pPr>
            <w:r>
              <w:t>Antidröhnbeschichtung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4644710" name="a1e54aa0-c46e-11ef-b459-dd67ebdd00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8985008" name="a1e54aa0-c46e-11ef-b459-dd67ebdd0076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Klinkerplatten mit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3229786" name="30d20200-c472-11ef-8ec9-e369b05eba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742787" name="30d20200-c472-11ef-8ec9-e369b05ebaa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gelb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6927576" name="6704fa30-c472-11ef-b4e1-a3af7aabd6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422678" name="6704fa30-c472-11ef-b4e1-a3af7aabd66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Fesnteranschlag</w:t>
            </w:r>
          </w:p>
          <w:p>
            <w:pPr>
              <w:spacing w:before="0" w:after="0" w:line="240" w:lineRule="auto"/>
            </w:pPr>
            <w:r>
              <w:t>ganzes Haus </w:t>
            </w:r>
          </w:p>
        </w:tc>
        <w:tc>
          <w:p>
            <w:pPr>
              <w:spacing w:before="0" w:after="0" w:line="240" w:lineRule="auto"/>
            </w:pPr>
            <w:r>
              <w:t>Fensterrahmen</w:t>
            </w:r>
          </w:p>
        </w:tc>
        <w:tc>
          <w:p>
            <w:pPr>
              <w:spacing w:before="0" w:after="0" w:line="240" w:lineRule="auto"/>
            </w:pPr>
            <w:r>
              <w:t>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3421749" name="d2cf5bf0-c474-11ef-a71f-db3df5b497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412668" name="d2cf5bf0-c474-11ef-a71f-db3df5b497a6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4354754" name="f7007ef0-c474-11ef-8d10-0ded50edbc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963204" name="f7007ef0-c474-11ef-8d10-0ded50edbc7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Biden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1103896" name="14ff37b0-c476-11ef-8eca-fb558e3ada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981886" name="14ff37b0-c476-11ef-8eca-fb558e3adad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innen und aussen</w:t>
            </w:r>
          </w:p>
          <w:p>
            <w:pPr>
              <w:spacing w:before="0" w:after="0" w:line="240" w:lineRule="auto"/>
            </w:pPr>
            <w:r>
              <w:t>ganzes Haus </w:t>
            </w:r>
          </w:p>
        </w:tc>
        <w:tc>
          <w:p>
            <w:pPr>
              <w:spacing w:before="0" w:after="0" w:line="240" w:lineRule="auto"/>
            </w:pPr>
            <w:r>
              <w:t>Konstruktion- und Verkleidung</w:t>
            </w:r>
          </w:p>
        </w:tc>
        <w:tc>
          <w:p>
            <w:pPr>
              <w:spacing w:before="0" w:after="0" w:line="240" w:lineRule="auto"/>
            </w:pPr>
            <w:r>
              <w:t>behandeltes Holz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0964930" name="59ee9e10-c476-11ef-95b1-371b2ccc7c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96396" name="59ee9e10-c476-11ef-95b1-371b2ccc7c8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diverse Farben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Fenstebänke</w:t>
            </w:r>
          </w:p>
          <w:p>
            <w:pPr>
              <w:spacing w:before="0" w:after="0" w:line="240" w:lineRule="auto"/>
            </w:pPr>
            <w:r>
              <w:t>ganzes Haus</w:t>
            </w:r>
          </w:p>
        </w:tc>
        <w:tc>
          <w:p>
            <w:pPr>
              <w:spacing w:before="0" w:after="0" w:line="240" w:lineRule="auto"/>
            </w:pPr>
            <w:r>
              <w:t>Fensterbank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1559839" name="b72decc0-c476-11ef-81ab-d35bf722cb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477765" name="b72decc0-c476-11ef-81ab-d35bf722cbb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schwarz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9362291" name="79cdba20-c478-11ef-aaff-5903c2d3d1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7919232" name="79cdba20-c478-11ef-aaff-5903c2d3d119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 &amp; 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9127098" name="aaed6920-c478-11ef-a9f6-b71675a14b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638821" name="aaed6920-c478-11ef-a9f6-b71675a14bac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3692011" name="fbc42f40-c479-11ef-b069-ed7bcccf26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636874" name="fbc42f40-c479-11ef-b069-ed7bcccf2671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8199685" name="2669d920-c47a-11ef-85d1-678fe4e6a7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62647" name="2669d920-c47a-11ef-85d1-678fe4e6a7be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Lindenstrasse 10</w:t>
          </w:r>
        </w:p>
        <w:p>
          <w:pPr>
            <w:spacing w:before="0" w:after="0"/>
          </w:pPr>
          <w:r>
            <w:t>79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footer.xml" Type="http://schemas.openxmlformats.org/officeDocument/2006/relationships/footer" Id="rId3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